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615117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2899259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4305713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4085056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703858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0955613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544338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938910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3508844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8759423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0595037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9993988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460962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7711667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5040560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5222989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